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F1FAD7" w14:textId="1ADB0C90" w:rsidR="004520D2" w:rsidRDefault="001F70D7">
      <w:pPr>
        <w:autoSpaceDE w:val="0"/>
        <w:autoSpaceDN w:val="0"/>
        <w:spacing w:after="488" w:line="220" w:lineRule="exact"/>
      </w:pPr>
      <w:r>
        <w:t>6</w:t>
      </w:r>
    </w:p>
    <w:p w14:paraId="0E310DE8" w14:textId="52657E00" w:rsidR="004520D2" w:rsidRDefault="005433CE">
      <w:pPr>
        <w:autoSpaceDE w:val="0"/>
        <w:autoSpaceDN w:val="0"/>
        <w:spacing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Tarih: …. /….. /202</w:t>
      </w:r>
      <w:r w:rsidR="001F70D7">
        <w:rPr>
          <w:rFonts w:ascii="Times New Roman" w:eastAsia="Times New Roman" w:hAnsi="Times New Roman"/>
          <w:color w:val="000000"/>
          <w:sz w:val="24"/>
        </w:rPr>
        <w:t>6</w:t>
      </w:r>
      <w:r>
        <w:rPr>
          <w:rFonts w:ascii="Times New Roman" w:eastAsia="Times New Roman" w:hAnsi="Times New Roman"/>
          <w:color w:val="000000"/>
          <w:sz w:val="24"/>
        </w:rPr>
        <w:t xml:space="preserve"> </w:t>
      </w:r>
    </w:p>
    <w:p w14:paraId="0AEF443E" w14:textId="77777777" w:rsidR="004520D2" w:rsidRDefault="005433CE">
      <w:pPr>
        <w:autoSpaceDE w:val="0"/>
        <w:autoSpaceDN w:val="0"/>
        <w:spacing w:before="256" w:after="0" w:line="266" w:lineRule="exact"/>
        <w:ind w:right="3956"/>
        <w:jc w:val="right"/>
      </w:pPr>
      <w:r>
        <w:rPr>
          <w:rFonts w:ascii="Times New Roman,Bold" w:eastAsia="Times New Roman,Bold" w:hAnsi="Times New Roman,Bold"/>
          <w:b/>
          <w:color w:val="000000"/>
          <w:sz w:val="24"/>
          <w:u w:val="single"/>
        </w:rPr>
        <w:t>TEKLİFTİR</w:t>
      </w:r>
    </w:p>
    <w:p w14:paraId="1819B287" w14:textId="5396182B" w:rsidR="004520D2" w:rsidRDefault="009E1371">
      <w:pPr>
        <w:autoSpaceDE w:val="0"/>
        <w:autoSpaceDN w:val="0"/>
        <w:spacing w:before="768" w:after="0" w:line="230" w:lineRule="auto"/>
      </w:pPr>
      <w:proofErr w:type="spellStart"/>
      <w:r w:rsidRPr="009E1371">
        <w:rPr>
          <w:rFonts w:ascii="Times New Roman" w:eastAsia="Times New Roman" w:hAnsi="Times New Roman"/>
          <w:color w:val="000000"/>
          <w:sz w:val="24"/>
        </w:rPr>
        <w:t>Gönyeli-Alayköy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Belediyesi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İhale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Değerlendirme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Komisyonu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; </w:t>
      </w:r>
    </w:p>
    <w:p w14:paraId="2CE29AC5" w14:textId="2124DDC0" w:rsidR="004520D2" w:rsidRDefault="009E1371">
      <w:pPr>
        <w:autoSpaceDE w:val="0"/>
        <w:autoSpaceDN w:val="0"/>
        <w:spacing w:before="252" w:after="0" w:line="252" w:lineRule="auto"/>
      </w:pPr>
      <w:proofErr w:type="spellStart"/>
      <w:r w:rsidRPr="009E1371">
        <w:rPr>
          <w:rFonts w:ascii="Times New Roman" w:eastAsia="Times New Roman" w:hAnsi="Times New Roman"/>
          <w:color w:val="000000"/>
          <w:sz w:val="24"/>
        </w:rPr>
        <w:t>Gönyeli-Alayköy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Belediyesi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tarafından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gazete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duyurusu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ile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ihale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edilen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, </w:t>
      </w:r>
      <w:proofErr w:type="gram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“ 00</w:t>
      </w:r>
      <w:r w:rsidR="001F70D7">
        <w:rPr>
          <w:rFonts w:ascii="Times New Roman" w:eastAsia="Times New Roman" w:hAnsi="Times New Roman"/>
          <w:color w:val="000000"/>
          <w:sz w:val="24"/>
          <w:highlight w:val="yellow"/>
        </w:rPr>
        <w:t>7</w:t>
      </w:r>
      <w:proofErr w:type="gramEnd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/ 202</w:t>
      </w:r>
      <w:r w:rsidR="001F70D7">
        <w:rPr>
          <w:rFonts w:ascii="Times New Roman" w:eastAsia="Times New Roman" w:hAnsi="Times New Roman"/>
          <w:color w:val="000000"/>
          <w:sz w:val="24"/>
          <w:highlight w:val="yellow"/>
        </w:rPr>
        <w:t>6</w:t>
      </w:r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 </w:t>
      </w:r>
      <w:proofErr w:type="spell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Elektrikli</w:t>
      </w:r>
      <w:proofErr w:type="spellEnd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</w:t>
      </w:r>
      <w:proofErr w:type="spell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Bisiklet</w:t>
      </w:r>
      <w:proofErr w:type="spellEnd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Ciro </w:t>
      </w:r>
      <w:proofErr w:type="spell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Paylaşımlı</w:t>
      </w:r>
      <w:proofErr w:type="spellEnd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</w:t>
      </w:r>
      <w:proofErr w:type="spell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Kiralama</w:t>
      </w:r>
      <w:proofErr w:type="spellEnd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 xml:space="preserve">  </w:t>
      </w:r>
      <w:proofErr w:type="spellStart"/>
      <w:r w:rsidRPr="009E1371">
        <w:rPr>
          <w:rFonts w:ascii="Times New Roman" w:eastAsia="Times New Roman" w:hAnsi="Times New Roman"/>
          <w:color w:val="000000"/>
          <w:sz w:val="24"/>
          <w:highlight w:val="yellow"/>
        </w:rPr>
        <w:t>İhalesi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”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ile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ilgili idari,teknik şartname ve hükümlere uygun olarak ; </w:t>
      </w:r>
    </w:p>
    <w:p w14:paraId="0C58341D" w14:textId="77777777" w:rsidR="004520D2" w:rsidRDefault="005433CE">
      <w:pPr>
        <w:tabs>
          <w:tab w:val="left" w:pos="720"/>
        </w:tabs>
        <w:autoSpaceDE w:val="0"/>
        <w:autoSpaceDN w:val="0"/>
        <w:spacing w:before="204" w:after="0" w:line="318" w:lineRule="exact"/>
        <w:ind w:left="360" w:right="144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1.Yatırım Maliyeti  Tutarı </w:t>
      </w:r>
      <w:r>
        <w:rPr>
          <w:rFonts w:ascii="Times New Roman" w:eastAsia="Times New Roman" w:hAnsi="Times New Roman"/>
          <w:color w:val="000000"/>
          <w:sz w:val="24"/>
        </w:rPr>
        <w:t xml:space="preserve">: ..................................... (TL). Yazı ile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(.................................................) bedel ile kabul ve taahhüt eder, saygılarımı sunarım. </w:t>
      </w: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(İhale Komisyonun Belirlediği Taban yatırım maliyeti </w:t>
      </w:r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>35 Milyon Türk  Lirasıdır</w:t>
      </w: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). </w:t>
      </w:r>
    </w:p>
    <w:p w14:paraId="2ED3E705" w14:textId="7AF4567A" w:rsidR="004520D2" w:rsidRDefault="005433CE">
      <w:pPr>
        <w:tabs>
          <w:tab w:val="left" w:pos="720"/>
        </w:tabs>
        <w:autoSpaceDE w:val="0"/>
        <w:autoSpaceDN w:val="0"/>
        <w:spacing w:before="318" w:after="0" w:line="31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>2.</w:t>
      </w:r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>Elektrikli Bisiklet</w:t>
      </w:r>
      <w:r w:rsidR="001F70D7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 xml:space="preserve"> </w:t>
      </w:r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 xml:space="preserve">1 </w:t>
      </w:r>
      <w:proofErr w:type="spellStart"/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>Dakika</w:t>
      </w:r>
      <w:bookmarkStart w:id="0" w:name="_GoBack"/>
      <w:bookmarkEnd w:id="0"/>
      <w:proofErr w:type="spellEnd"/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 xml:space="preserve"> </w:t>
      </w:r>
      <w:proofErr w:type="spellStart"/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>Kullanım</w:t>
      </w:r>
      <w:proofErr w:type="spellEnd"/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 xml:space="preserve">  </w:t>
      </w:r>
      <w:proofErr w:type="spellStart"/>
      <w:r w:rsidRPr="009E1371">
        <w:rPr>
          <w:rFonts w:ascii="Times New Roman,Bold" w:eastAsia="Times New Roman,Bold" w:hAnsi="Times New Roman,Bold"/>
          <w:b/>
          <w:color w:val="000000"/>
          <w:sz w:val="24"/>
          <w:highlight w:val="yellow"/>
        </w:rPr>
        <w:t>Teklif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Tutarı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:  ………   Yazı ile </w:t>
      </w:r>
      <w:r>
        <w:br/>
      </w:r>
      <w:r>
        <w:tab/>
      </w:r>
      <w:r>
        <w:rPr>
          <w:rFonts w:ascii="Times New Roman" w:eastAsia="Times New Roman" w:hAnsi="Times New Roman"/>
          <w:color w:val="000000"/>
          <w:sz w:val="24"/>
        </w:rPr>
        <w:t xml:space="preserve">(................................) bedel ile kiralamayı, kabul ve taahhüt eder, saygılarımı sunarım. </w:t>
      </w:r>
    </w:p>
    <w:p w14:paraId="12528449" w14:textId="77777777" w:rsidR="004520D2" w:rsidRDefault="005433CE">
      <w:pPr>
        <w:tabs>
          <w:tab w:val="left" w:pos="720"/>
        </w:tabs>
        <w:autoSpaceDE w:val="0"/>
        <w:autoSpaceDN w:val="0"/>
        <w:spacing w:before="312" w:after="0" w:line="322" w:lineRule="exact"/>
        <w:ind w:left="360" w:right="720"/>
      </w:pPr>
      <w:r>
        <w:rPr>
          <w:rFonts w:ascii="Times New Roman,Bold" w:eastAsia="Times New Roman,Bold" w:hAnsi="Times New Roman,Bold"/>
          <w:b/>
          <w:color w:val="000000"/>
          <w:sz w:val="24"/>
        </w:rPr>
        <w:t>3.</w:t>
      </w:r>
      <w:r>
        <w:rPr>
          <w:rFonts w:ascii="Times New Roman" w:eastAsia="Times New Roman" w:hAnsi="Times New Roman"/>
          <w:color w:val="000000"/>
          <w:sz w:val="24"/>
        </w:rPr>
        <w:t xml:space="preserve">Aylık Taban Komisyon Bedeli % ………..   oranını. kabul ve taahhüt eder. </w:t>
      </w:r>
      <w:r>
        <w:tab/>
      </w: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(İhale Komisyonun Belirlediği Taban % Oranı: % 10 ve üzeri olmalıdır ). </w:t>
      </w:r>
    </w:p>
    <w:p w14:paraId="02A9935B" w14:textId="7F3BE68A" w:rsidR="004520D2" w:rsidRDefault="005433CE">
      <w:pPr>
        <w:autoSpaceDE w:val="0"/>
        <w:autoSpaceDN w:val="0"/>
        <w:spacing w:before="312" w:after="0" w:line="316" w:lineRule="exact"/>
        <w:ind w:left="720" w:right="144" w:hanging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4.Yatırım Maliyetinin % 10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oranında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depozito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ödemesini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nakit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olarak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veya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r>
        <w:rPr>
          <w:rFonts w:ascii="Times New Roman,Bold" w:eastAsia="Times New Roman,Bold" w:hAnsi="Times New Roman,Bold"/>
          <w:b/>
          <w:color w:val="000000"/>
          <w:sz w:val="24"/>
        </w:rPr>
        <w:t>Teminat</w:t>
      </w:r>
      <w:proofErr w:type="spellEnd"/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</w:t>
      </w:r>
      <w:proofErr w:type="spellStart"/>
      <w:proofErr w:type="gramStart"/>
      <w:r>
        <w:rPr>
          <w:rFonts w:ascii="Times New Roman,Bold" w:eastAsia="Times New Roman,Bold" w:hAnsi="Times New Roman,Bold"/>
          <w:b/>
          <w:color w:val="000000"/>
          <w:sz w:val="24"/>
        </w:rPr>
        <w:t>Mektubu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:</w:t>
      </w:r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………….....................TL</w:t>
      </w:r>
      <w:r>
        <w:rPr>
          <w:rFonts w:ascii="Times New Roman,Bold" w:eastAsia="Times New Roman,Bold" w:hAnsi="Times New Roman,Bold"/>
          <w:b/>
          <w:color w:val="000000"/>
          <w:sz w:val="24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 xml:space="preserve"> Yazı ile (...............................) depozito ödemeyi, kabul ve taahhüt eder, saygılarımı sunarım. </w:t>
      </w:r>
    </w:p>
    <w:p w14:paraId="3E86AB54" w14:textId="77777777" w:rsidR="004520D2" w:rsidRDefault="005433CE">
      <w:pPr>
        <w:autoSpaceDE w:val="0"/>
        <w:autoSpaceDN w:val="0"/>
        <w:spacing w:before="254" w:after="0" w:line="266" w:lineRule="exact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Teklif Sahibinin; </w:t>
      </w:r>
    </w:p>
    <w:p w14:paraId="4F6781DF" w14:textId="77777777" w:rsidR="004520D2" w:rsidRDefault="005433CE">
      <w:pPr>
        <w:autoSpaceDE w:val="0"/>
        <w:autoSpaceDN w:val="0"/>
        <w:spacing w:before="246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1-Yatırımcı Firma: </w:t>
      </w:r>
      <w:r>
        <w:rPr>
          <w:rFonts w:ascii="Times New Roman" w:eastAsia="Times New Roman" w:hAnsi="Times New Roman"/>
          <w:color w:val="000000"/>
          <w:sz w:val="24"/>
        </w:rPr>
        <w:t xml:space="preserve">.................................................... </w:t>
      </w:r>
    </w:p>
    <w:p w14:paraId="50EE1603" w14:textId="77777777" w:rsidR="004520D2" w:rsidRDefault="005433CE">
      <w:pPr>
        <w:autoSpaceDE w:val="0"/>
        <w:autoSpaceDN w:val="0"/>
        <w:spacing w:before="350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2-Direktör : </w:t>
      </w:r>
      <w:r>
        <w:rPr>
          <w:rFonts w:ascii="Times New Roman" w:eastAsia="Times New Roman" w:hAnsi="Times New Roman"/>
          <w:color w:val="000000"/>
          <w:sz w:val="24"/>
        </w:rPr>
        <w:t>............................................</w:t>
      </w: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 Kimlik No : </w:t>
      </w:r>
      <w:r>
        <w:rPr>
          <w:rFonts w:ascii="Times New Roman" w:eastAsia="Times New Roman" w:hAnsi="Times New Roman"/>
          <w:color w:val="000000"/>
          <w:sz w:val="24"/>
        </w:rPr>
        <w:t xml:space="preserve">…………. </w:t>
      </w:r>
    </w:p>
    <w:p w14:paraId="58CF4E4D" w14:textId="77777777" w:rsidR="004520D2" w:rsidRDefault="005433CE">
      <w:pPr>
        <w:autoSpaceDE w:val="0"/>
        <w:autoSpaceDN w:val="0"/>
        <w:spacing w:before="348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3-Yasal Adresi: </w:t>
      </w:r>
      <w:r>
        <w:rPr>
          <w:rFonts w:ascii="Times New Roman" w:eastAsia="Times New Roman" w:hAnsi="Times New Roman"/>
          <w:color w:val="000000"/>
          <w:sz w:val="24"/>
        </w:rPr>
        <w:t xml:space="preserve">............................................................................ </w:t>
      </w:r>
    </w:p>
    <w:p w14:paraId="23FBB851" w14:textId="77777777" w:rsidR="004520D2" w:rsidRDefault="005433CE">
      <w:pPr>
        <w:autoSpaceDE w:val="0"/>
        <w:autoSpaceDN w:val="0"/>
        <w:spacing w:before="348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4-Tel No: </w:t>
      </w:r>
      <w:r>
        <w:rPr>
          <w:rFonts w:ascii="Times New Roman" w:eastAsia="Times New Roman" w:hAnsi="Times New Roman"/>
          <w:color w:val="000000"/>
          <w:sz w:val="24"/>
        </w:rPr>
        <w:t>...........................................................</w:t>
      </w:r>
    </w:p>
    <w:p w14:paraId="0ADAB4D3" w14:textId="77777777" w:rsidR="004520D2" w:rsidRDefault="005433CE">
      <w:pPr>
        <w:autoSpaceDE w:val="0"/>
        <w:autoSpaceDN w:val="0"/>
        <w:spacing w:before="350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5-Tarih: </w:t>
      </w:r>
      <w:r>
        <w:rPr>
          <w:rFonts w:ascii="Times New Roman" w:eastAsia="Times New Roman" w:hAnsi="Times New Roman"/>
          <w:color w:val="000000"/>
          <w:sz w:val="24"/>
        </w:rPr>
        <w:t>.............................................................</w:t>
      </w:r>
    </w:p>
    <w:p w14:paraId="0357BB61" w14:textId="77777777" w:rsidR="004520D2" w:rsidRDefault="005433CE">
      <w:pPr>
        <w:autoSpaceDE w:val="0"/>
        <w:autoSpaceDN w:val="0"/>
        <w:spacing w:before="352" w:after="0" w:line="266" w:lineRule="exact"/>
        <w:ind w:left="360"/>
      </w:pPr>
      <w:r>
        <w:rPr>
          <w:rFonts w:ascii="Times New Roman,Bold" w:eastAsia="Times New Roman,Bold" w:hAnsi="Times New Roman,Bold"/>
          <w:b/>
          <w:color w:val="000000"/>
          <w:sz w:val="24"/>
        </w:rPr>
        <w:t xml:space="preserve">6-İmza: </w:t>
      </w:r>
    </w:p>
    <w:p w14:paraId="57BC189B" w14:textId="77777777" w:rsidR="004520D2" w:rsidRDefault="005433CE">
      <w:pPr>
        <w:autoSpaceDE w:val="0"/>
        <w:autoSpaceDN w:val="0"/>
        <w:spacing w:before="344" w:after="0" w:line="266" w:lineRule="exact"/>
        <w:ind w:left="720"/>
      </w:pPr>
      <w:r>
        <w:rPr>
          <w:rFonts w:ascii="Times New Roman,Bold" w:eastAsia="Times New Roman,Bold" w:hAnsi="Times New Roman,Bold"/>
          <w:b/>
          <w:color w:val="000000"/>
          <w:sz w:val="24"/>
        </w:rPr>
        <w:t>İmza ve Kaşe</w:t>
      </w:r>
      <w:r>
        <w:rPr>
          <w:rFonts w:ascii="Times New Roman" w:eastAsia="Times New Roman" w:hAnsi="Times New Roman"/>
          <w:color w:val="000000"/>
          <w:sz w:val="24"/>
        </w:rPr>
        <w:t xml:space="preserve"> :............................................................... </w:t>
      </w:r>
    </w:p>
    <w:sectPr w:rsidR="004520D2" w:rsidSect="00034616">
      <w:pgSz w:w="11904" w:h="16838"/>
      <w:pgMar w:top="706" w:right="1332" w:bottom="1440" w:left="141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A1C39"/>
    <w:rsid w:val="001F70D7"/>
    <w:rsid w:val="0029639D"/>
    <w:rsid w:val="00326F90"/>
    <w:rsid w:val="004520D2"/>
    <w:rsid w:val="00476486"/>
    <w:rsid w:val="005433CE"/>
    <w:rsid w:val="009E1371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D22A78"/>
  <w14:defaultImageDpi w14:val="300"/>
  <w15:docId w15:val="{A6D9F658-0CDF-4F45-B195-AD082A158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205176-15D0-492F-803F-D774174BD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SC</cp:lastModifiedBy>
  <cp:revision>5</cp:revision>
  <dcterms:created xsi:type="dcterms:W3CDTF">2013-12-23T23:15:00Z</dcterms:created>
  <dcterms:modified xsi:type="dcterms:W3CDTF">2026-02-16T12:29:00Z</dcterms:modified>
  <cp:category/>
</cp:coreProperties>
</file>